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Due Diligence Issue Summary</w:t>
      </w:r>
    </w:p>
    <w:p/>
    <w:p>
      <w:r>
        <w:rPr>
          <w:b w:val="0"/>
        </w:rPr>
        <w:t>Company: {{COMPANY_NAME}}</w:t>
      </w:r>
    </w:p>
    <w:p>
      <w:r>
        <w:rPr>
          <w:b w:val="0"/>
        </w:rPr>
        <w:t>Review Date: {{REVIEW_DATE}}</w:t>
      </w:r>
    </w:p>
    <w:p>
      <w:r>
        <w:rPr>
          <w:b w:val="0"/>
        </w:rPr>
        <w:t>Reviewed By: {{REVIEWER_NAME}}</w:t>
      </w:r>
    </w:p>
    <w:p/>
    <w:p>
      <w:pPr>
        <w:pStyle w:val="Heading2"/>
      </w:pPr>
      <w:r>
        <w:t>Issue Count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🔴 Critical Issues:</w:t>
            </w:r>
          </w:p>
        </w:tc>
        <w:tc>
          <w:tcPr>
            <w:tcW w:type="dxa" w:w="4320"/>
          </w:tcPr>
          <w:p>
            <w:r>
              <w:t>{{TOTAL_CRITICAL}}</w:t>
            </w:r>
          </w:p>
        </w:tc>
      </w:tr>
      <w:tr>
        <w:tc>
          <w:tcPr>
            <w:tcW w:type="dxa" w:w="4320"/>
          </w:tcPr>
          <w:p>
            <w:r>
              <w:t>🟠 Material Issues:</w:t>
            </w:r>
          </w:p>
        </w:tc>
        <w:tc>
          <w:tcPr>
            <w:tcW w:type="dxa" w:w="4320"/>
          </w:tcPr>
          <w:p>
            <w:r>
              <w:t>{{TOTAL_MATERIAL}}</w:t>
            </w:r>
          </w:p>
        </w:tc>
      </w:tr>
      <w:tr>
        <w:tc>
          <w:tcPr>
            <w:tcW w:type="dxa" w:w="4320"/>
          </w:tcPr>
          <w:p>
            <w:r>
              <w:t>🟡 Minor Issues:</w:t>
            </w:r>
          </w:p>
        </w:tc>
        <w:tc>
          <w:tcPr>
            <w:tcW w:type="dxa" w:w="4320"/>
          </w:tcPr>
          <w:p>
            <w:r>
              <w:t>{{TOTAL_MINOR}}</w:t>
            </w:r>
          </w:p>
        </w:tc>
      </w:tr>
    </w:tbl>
    <w:p/>
    <w:p>
      <w:pPr>
        <w:pStyle w:val="Heading2"/>
      </w:pPr>
      <w:r>
        <w:t>Issues Identified</w:t>
      </w:r>
    </w:p>
    <w:p>
      <w:r>
        <w:rPr>
          <w:b w:val="0"/>
        </w:rPr>
        <w:t>{{ISSUE_LIST}}</w:t>
      </w:r>
    </w:p>
    <w:p>
      <w:pPr>
        <w:pStyle w:val="Heading2"/>
      </w:pPr>
      <w:r>
        <w:t>Next Steps</w:t>
      </w:r>
    </w:p>
    <w:p>
      <w:r>
        <w:rPr>
          <w:b w:val="0"/>
        </w:rPr>
        <w:t>{{NEXT_STEPS}}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